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0611145" name="019efd8e-2efe-7266-8306-60d069bad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856766" name="019efd8e-2efe-7266-8306-60d069bad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2.OG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51753921" name="019efdb2-7de9-7e1f-9725-a4f8b7b6e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786526" name="019efdb2-7de9-7e1f-9725-a4f8b7b6eb2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5159973" name="019efde5-c08c-772a-b14c-57dc1dd99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091304" name="019efde5-c08c-772a-b14c-57dc1dd993e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52518345" name="019efd8f-39cf-71db-ae99-6816592ed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92456" name="019efd8f-39cf-71db-ae99-6816592edf19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2.OG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10236132" name="019efdb3-2913-7af0-a509-c8173bc2c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321966" name="019efdb3-2913-7af0-a509-c8173bc2c58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71862924" name="019efdd7-bba6-7ddf-bbbd-130df6ed0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855893" name="019efdd7-bba6-7ddf-bbbd-130df6ed05d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72789896" name="019efde7-5e33-7013-b3f2-0ac231dd1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863766" name="019efde7-5e33-7013-b3f2-0ac231dd199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in Gewerbe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362413" name="019efe18-48f9-77f1-b554-ca8ec81c4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511389" name="019efe18-48f9-77f1-b554-ca8ec81c42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44604998" name="019efe1a-66f9-7c94-a93c-fce4d69c5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87812" name="019efe1a-66f9-7c94-a93c-fce4d69c599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0045417" name="019efd8f-dcc9-77ef-8172-c4f5ca85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326217" name="019efd8f-dcc9-77ef-8172-c4f5ca854e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1294845" name="019efd9f-5a46-7d71-815c-944984d94f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10228" name="019efd9f-5a46-7d71-815c-944984d94f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Haus 1</w:t>
            </w:r>
          </w:p>
          <w:p>
            <w:pPr>
              <w:spacing w:before="0" w:after="0" w:line="240" w:lineRule="auto"/>
            </w:pPr>
            <w:r>
              <w:t>2.OG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3105952" name="019efdb3-cb2b-76c1-bacc-4571445c9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389471" name="019efdb3-cb2b-76c1-bacc-4571445c92d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2. OG Rechts/ Haus 1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7761109" name="019efdbd-d426-772a-968d-7ce9692f7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072386" name="019efdbd-d426-772a-968d-7ce9692f718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1336580" name="019efdd8-c7f0-7bb7-89cc-b295fbcc0b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022364" name="019efdd8-c7f0-7bb7-89cc-b295fbcc0bd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551792" name="019efde8-0e28-7418-a8b3-8efd8ece7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678950" name="019efde8-0e28-7418-a8b3-8efd8ece766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in Gewerbe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364061" name="019efe19-3d80-7a1e-8cb5-82b9202c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023034" name="019efe19-3d80-7a1e-8cb5-82b9202c0be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4138064" name="019efe1b-b004-778e-ba00-a4e167844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688638" name="019efe1b-b004-778e-ba00-a4e167844ef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89268214" name="019efe21-32bf-75bc-9c8d-7f8544ef4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84113" name="019efe21-32bf-75bc-9c8d-7f8544ef4bc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8010181" name="019efd9b-81dd-7936-b3c2-8725ea2d2d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184132" name="019efd9b-81dd-7936-b3c2-8725ea2d2d0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2. OG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94180392" name="019efdba-510c-7d4e-9055-f8730e2a4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099610" name="019efdba-510c-7d4e-9055-f8730e2a4f0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Boden/Wand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0970897" name="019efdd3-280b-74b2-abd9-eafc6d0a3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061983" name="019efdd3-280b-74b2-abd9-eafc6d0a331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Gewerbe/WC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Unterlagsboden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9155072" name="019efe13-bf87-7e59-a623-2a125ce31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551310" name="019efe13-bf87-7e59-a623-2a125ce312d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Gewerbe/WC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307802" name="019efe15-9ea4-7260-9813-e12a839d29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696469" name="019efe15-9ea4-7260-9813-e12a839d290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Mit gelblichen Kleber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Gewerbe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Dilatations Fugen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2335567" name="019efe36-3078-7bbc-bbbe-d74f628c5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870765" name="019efe36-3078-7bbc-bbbe-d74f628c586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1.OG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3216074" name="019efd9e-81cc-72b9-92ed-108c3da22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534493" name="019efd9e-81cc-72b9-92ed-108c3da224a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Badezimmer/ Haus 1</w:t>
            </w:r>
          </w:p>
          <w:p>
            <w:pPr>
              <w:spacing w:before="0" w:after="0" w:line="240" w:lineRule="auto"/>
            </w:pPr>
            <w:r>
              <w:t>2. OG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9577039" name="019efdbc-1f64-7f0b-8c51-79deb52fc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155482" name="019efdbc-1f64-7f0b-8c51-79deb52fc5e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Badezimmer/ Haus 1a</w:t>
            </w:r>
          </w:p>
          <w:p>
            <w:pPr>
              <w:spacing w:before="0" w:after="0" w:line="240" w:lineRule="auto"/>
            </w:pPr>
            <w:r>
              <w:t>EG. rechts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3695879" name="019efdd4-d4b4-726e-92c2-d315e25d1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60114" name="019efdd4-d4b4-726e-92c2-d315e25d13f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WC/ Waschküche in Gewerbe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9765037" name="019efe16-deb3-7763-82ff-1572fb506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975267" name="019efe16-deb3-7763-82ff-1572fb506c4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Untermoosstrasse 1, 1a, Zürich</w:t>
          </w:r>
        </w:p>
        <w:p>
          <w:pPr>
            <w:spacing w:before="0" w:after="0"/>
          </w:pPr>
          <w:r>
            <w:t>DN 986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